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71348884" name="019eca3e-7294-7f02-9df5-3c9d9f615b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9340860" name="019eca3e-7294-7f02-9df5-3c9d9f615b0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25744371" name="019eca45-ae3a-7ec8-b588-ead95a0e62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4034601" name="019eca45-ae3a-7ec8-b588-ead95a0e62a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153, 8500 Frauenfeld</w:t>
          </w:r>
        </w:p>
        <w:p>
          <w:pPr>
            <w:spacing w:before="0" w:after="0"/>
          </w:pPr>
          <w:r>
            <w:t>991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